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pPr>
        <w:pStyle w:val="Title"/>
        <w:spacing w:after="80" w:line="288" w:lineRule="auto"/>
        <w:jc w:val="left"/>
        <w:pBdr>
          <w:bottom w:val="solid" w:sz="8" w:color="4472C4" w:space="1"/>
        </w:pBdr>
      </w:pPr>
      <w:r>
        <w:rPr>
          <w:rFonts w:ascii="Aptos Display" w:hAnsi="Aptos Display"/>
          <w:b/>
          <w:color w:val="000000"/>
          <w:sz w:val="56"/>
        </w:rPr>
        <w:t>Lab 11 Answer Sheet</w:t>
      </w:r>
    </w:p>
    <w:p>
      <w:pPr>
        <w:pStyle w:val="Subtitle"/>
        <w:spacing w:before="120" w:after="360" w:line="336" w:lineRule="auto"/>
        <w:jc w:val="left"/>
      </w:pPr>
      <w:r>
        <w:rPr>
          <w:rFonts w:ascii="Aptos" w:hAnsi="Aptos"/>
          <w:i/>
          <w:color w:val="000000"/>
          <w:sz w:val="28"/>
        </w:rPr>
        <w:t>AI as a Programming Assistant</w:t>
      </w:r>
    </w:p>
    <w:p>
      <w:pPr>
        <w:pStyle w:val="Heading2"/>
        <w:spacing w:line="240" w:lineRule="auto" w:after="240"/>
        <w:jc w:val="left"/>
      </w:pPr>
      <w:r>
        <w:rPr>
          <w:rFonts w:ascii="Aptos Display" w:hAnsi="Aptos Display"/>
        </w:rPr>
        <w:t>Student Information</w:t>
      </w:r>
    </w:p>
    <w:p>
      <w:pPr>
        <w:spacing w:after="360" w:line="276" w:lineRule="auto"/>
        <w:jc w:val="left"/>
      </w:pPr>
      <w:r>
        <w:rPr>
          <w:rFonts w:ascii="Aptos" w:hAnsi="Aptos"/>
          <w:color w:val="000000"/>
          <w:sz w:val="24"/>
        </w:rPr>
        <w:t>Name: _______________________________________</w:t>
      </w:r>
    </w:p>
    <w:p>
      <w:pPr>
        <w:spacing w:after="360" w:line="276" w:lineRule="auto"/>
        <w:jc w:val="left"/>
      </w:pPr>
      <w:r>
        <w:rPr>
          <w:rFonts w:ascii="Aptos" w:hAnsi="Aptos"/>
          <w:color w:val="000000"/>
          <w:sz w:val="24"/>
        </w:rPr>
        <w:t>Date: _______________________________________</w:t>
      </w:r>
    </w:p>
    <w:p>
      <w:pPr>
        <w:pStyle w:val="Heading1"/>
        <w:spacing w:line="240" w:lineRule="auto" w:after="240"/>
        <w:jc w:val="left"/>
      </w:pPr>
      <w:r>
        <w:rPr>
          <w:rFonts w:ascii="Aptos Display" w:hAnsi="Aptos Display"/>
        </w:rPr>
        <w:t>Answers</w:t>
      </w:r>
    </w:p>
    <w:p>
      <w:pPr>
        <w:spacing w:after="120" w:line="276" w:lineRule="auto"/>
        <w:jc w:val="left"/>
      </w:pPr>
      <w:r>
        <w:rPr>
          <w:rFonts w:ascii="Aptos" w:hAnsi="Aptos"/>
          <w:b/>
          <w:color w:val="000000"/>
          <w:sz w:val="24"/>
        </w:rPr>
        <w:t>Question 1:</w:t>
      </w:r>
      <w:r>
        <w:rPr>
          <w:rFonts w:ascii="Aptos" w:hAnsi="Aptos"/>
          <w:color w:val="000000"/>
          <w:sz w:val="24"/>
        </w:rPr>
        <w:t xml:space="preserve"> Ask the AI to explain the following R code line by line. Paste the explanation into your notes and describe one thing you learned from it: sample </w:t>
      </w:r>
      <w:r>
        <w:rPr>
          <w:rFonts w:ascii="Aptos" w:hAnsi="Aptos"/>
          <w:color w:val="000000"/>
          <w:sz w:val="24"/>
        </w:rPr>
        <w:t>- c(1, 2, 3, 4, 5) mean(sample)</w:t>
      </w:r>
    </w:p>
    <w:p>
      <w:pPr>
        <w:spacing w:before="80" w:after="40" w:line="276" w:lineRule="auto"/>
        <w:jc w:val="left"/>
      </w:pPr>
      <w:r>
        <w:rPr>
          <w:rFonts w:ascii="Aptos" w:hAnsi="Aptos"/>
          <w:b/>
          <w:color w:val="000000"/>
          <w:sz w:val="24"/>
        </w:rPr>
        <w:t>Your Answer:</w:t>
      </w:r>
    </w:p>
    <w:p>
      <w:pPr>
        <w:spacing w:after="40" w:line="276" w:lineRule="auto"/>
      </w:pPr>
      <w:r>
        <w:rPr>
          <w:rFonts w:ascii="Aptos" w:hAnsi="Aptos"/>
          <w:color w:val="000000"/>
          <w:sz w:val="24"/>
        </w:rPr>
        <w:t xml:space="preserve"> </w:t>
      </w:r>
    </w:p>
    <w:p>
      <w:pPr>
        <w:spacing w:after="40" w:line="276" w:lineRule="auto"/>
      </w:pPr>
      <w:r>
        <w:rPr>
          <w:rFonts w:ascii="Aptos" w:hAnsi="Aptos"/>
          <w:color w:val="000000"/>
          <w:sz w:val="24"/>
        </w:rPr>
        <w:t xml:space="preserve"> </w:t>
      </w:r>
    </w:p>
    <w:p>
      <w:pPr>
        <w:spacing w:after="240" w:line="276" w:lineRule="auto"/>
      </w:pPr>
      <w:r>
        <w:rPr>
          <w:rFonts w:ascii="Aptos" w:hAnsi="Aptos"/>
          <w:color w:val="000000"/>
          <w:sz w:val="24"/>
        </w:rPr>
        <w:t xml:space="preserve"> </w:t>
      </w:r>
    </w:p>
    <w:p>
      <w:pPr>
        <w:spacing w:after="120" w:line="276" w:lineRule="auto"/>
        <w:jc w:val="left"/>
      </w:pPr>
      <w:r>
        <w:rPr>
          <w:rFonts w:ascii="Aptos" w:hAnsi="Aptos"/>
          <w:b/>
          <w:color w:val="000000"/>
          <w:sz w:val="24"/>
        </w:rPr>
        <w:t>Question 2:</w:t>
      </w:r>
      <w:r>
        <w:rPr>
          <w:rFonts w:ascii="Aptos" w:hAnsi="Aptos"/>
          <w:color w:val="000000"/>
          <w:sz w:val="24"/>
        </w:rPr>
        <w:t xml:space="preserve"> Type the incorrect code meen(c(1,2,3)) and ask the AI to fix it. Record the corrected version and explain why the original failed.</w:t>
      </w:r>
    </w:p>
    <w:p>
      <w:pPr>
        <w:spacing w:before="80" w:after="40" w:line="276" w:lineRule="auto"/>
        <w:jc w:val="left"/>
      </w:pPr>
      <w:r>
        <w:rPr>
          <w:rFonts w:ascii="Aptos" w:hAnsi="Aptos"/>
          <w:b/>
          <w:color w:val="000000"/>
          <w:sz w:val="24"/>
        </w:rPr>
        <w:t>Your Answer:</w:t>
      </w:r>
    </w:p>
    <w:p>
      <w:pPr>
        <w:spacing w:after="40" w:line="276" w:lineRule="auto"/>
      </w:pPr>
      <w:r>
        <w:rPr>
          <w:rFonts w:ascii="Aptos" w:hAnsi="Aptos"/>
          <w:color w:val="000000"/>
          <w:sz w:val="24"/>
        </w:rPr>
        <w:t xml:space="preserve"> </w:t>
      </w:r>
    </w:p>
    <w:p>
      <w:pPr>
        <w:spacing w:after="40" w:line="276" w:lineRule="auto"/>
      </w:pPr>
      <w:r>
        <w:rPr>
          <w:rFonts w:ascii="Aptos" w:hAnsi="Aptos"/>
          <w:color w:val="000000"/>
          <w:sz w:val="24"/>
        </w:rPr>
        <w:t xml:space="preserve"> </w:t>
      </w:r>
    </w:p>
    <w:p>
      <w:pPr>
        <w:spacing w:after="240" w:line="276" w:lineRule="auto"/>
      </w:pPr>
      <w:r>
        <w:rPr>
          <w:rFonts w:ascii="Aptos" w:hAnsi="Aptos"/>
          <w:color w:val="000000"/>
          <w:sz w:val="24"/>
        </w:rPr>
        <w:t xml:space="preserve"> </w:t>
      </w:r>
    </w:p>
    <w:p>
      <w:pPr>
        <w:spacing w:after="120" w:line="276" w:lineRule="auto"/>
        <w:jc w:val="left"/>
      </w:pPr>
      <w:r>
        <w:rPr>
          <w:rFonts w:ascii="Aptos" w:hAnsi="Aptos"/>
          <w:b/>
          <w:color w:val="000000"/>
          <w:sz w:val="24"/>
        </w:rPr>
        <w:t>Question 3:</w:t>
      </w:r>
      <w:r>
        <w:rPr>
          <w:rFonts w:ascii="Aptos" w:hAnsi="Aptos"/>
          <w:color w:val="000000"/>
          <w:sz w:val="24"/>
        </w:rPr>
        <w:t xml:space="preserve"> Ask the AI to show you three different ways to compute an average in R. Run each method on a small vector you create yourself and compare the results.</w:t>
      </w:r>
    </w:p>
    <w:p>
      <w:pPr>
        <w:spacing w:before="80" w:after="40" w:line="276" w:lineRule="auto"/>
        <w:jc w:val="left"/>
      </w:pPr>
      <w:r>
        <w:rPr>
          <w:rFonts w:ascii="Aptos" w:hAnsi="Aptos"/>
          <w:b/>
          <w:color w:val="000000"/>
          <w:sz w:val="24"/>
        </w:rPr>
        <w:t>Your Answer:</w:t>
      </w:r>
    </w:p>
    <w:p>
      <w:pPr>
        <w:spacing w:after="40" w:line="276" w:lineRule="auto"/>
      </w:pPr>
      <w:r>
        <w:rPr>
          <w:rFonts w:ascii="Aptos" w:hAnsi="Aptos"/>
          <w:color w:val="000000"/>
          <w:sz w:val="24"/>
        </w:rPr>
        <w:t xml:space="preserve"> </w:t>
      </w:r>
    </w:p>
    <w:p>
      <w:pPr>
        <w:spacing w:after="40" w:line="276" w:lineRule="auto"/>
      </w:pPr>
      <w:r>
        <w:rPr>
          <w:rFonts w:ascii="Aptos" w:hAnsi="Aptos"/>
          <w:color w:val="000000"/>
          <w:sz w:val="24"/>
        </w:rPr>
        <w:t xml:space="preserve"> </w:t>
      </w:r>
    </w:p>
    <w:p>
      <w:pPr>
        <w:spacing w:after="240" w:line="276" w:lineRule="auto"/>
      </w:pPr>
      <w:r>
        <w:rPr>
          <w:rFonts w:ascii="Aptos" w:hAnsi="Aptos"/>
          <w:color w:val="000000"/>
          <w:sz w:val="24"/>
        </w:rPr>
        <w:t xml:space="preserve"> </w:t>
      </w:r>
    </w:p>
    <w:p>
      <w:pPr>
        <w:spacing w:after="120" w:line="276" w:lineRule="auto"/>
        <w:jc w:val="left"/>
      </w:pPr>
      <w:r>
        <w:rPr>
          <w:rFonts w:ascii="Aptos" w:hAnsi="Aptos"/>
          <w:b/>
          <w:color w:val="000000"/>
          <w:sz w:val="24"/>
        </w:rPr>
        <w:t>Question 4:</w:t>
      </w:r>
      <w:r>
        <w:rPr>
          <w:rFonts w:ascii="Aptos" w:hAnsi="Aptos"/>
          <w:color w:val="000000"/>
          <w:sz w:val="24"/>
        </w:rPr>
        <w:t xml:space="preserve"> Ask the AI to convert the R code mean(c(1,2,3,4,5)) into Python. Run the Python version and confirm that it produces the same value.</w:t>
      </w:r>
    </w:p>
    <w:p>
      <w:pPr>
        <w:spacing w:before="80" w:after="40" w:line="276" w:lineRule="auto"/>
        <w:jc w:val="left"/>
      </w:pPr>
      <w:r>
        <w:rPr>
          <w:rFonts w:ascii="Aptos" w:hAnsi="Aptos"/>
          <w:b/>
          <w:color w:val="000000"/>
          <w:sz w:val="24"/>
        </w:rPr>
        <w:t>Your Answer:</w:t>
      </w:r>
    </w:p>
    <w:p>
      <w:pPr>
        <w:spacing w:after="40" w:line="276" w:lineRule="auto"/>
      </w:pPr>
      <w:r>
        <w:rPr>
          <w:rFonts w:ascii="Aptos" w:hAnsi="Aptos"/>
          <w:color w:val="000000"/>
          <w:sz w:val="24"/>
        </w:rPr>
        <w:t xml:space="preserve"> </w:t>
      </w:r>
    </w:p>
    <w:p>
      <w:pPr>
        <w:spacing w:after="40" w:line="276" w:lineRule="auto"/>
      </w:pPr>
      <w:r>
        <w:rPr>
          <w:rFonts w:ascii="Aptos" w:hAnsi="Aptos"/>
          <w:color w:val="000000"/>
          <w:sz w:val="24"/>
        </w:rPr>
        <w:t xml:space="preserve"> </w:t>
      </w:r>
    </w:p>
    <w:p>
      <w:pPr>
        <w:spacing w:after="240" w:line="276" w:lineRule="auto"/>
      </w:pPr>
      <w:r>
        <w:rPr>
          <w:rFonts w:ascii="Aptos" w:hAnsi="Aptos"/>
          <w:color w:val="000000"/>
          <w:sz w:val="24"/>
        </w:rPr>
        <w:t xml:space="preserve"> </w:t>
      </w:r>
    </w:p>
    <w:p>
      <w:pPr>
        <w:spacing w:after="120" w:line="276" w:lineRule="auto"/>
        <w:jc w:val="left"/>
      </w:pPr>
      <w:r>
        <w:rPr>
          <w:rFonts w:ascii="Aptos" w:hAnsi="Aptos"/>
          <w:b/>
          <w:color w:val="000000"/>
          <w:sz w:val="24"/>
        </w:rPr>
        <w:t>Question 5:</w:t>
      </w:r>
      <w:r>
        <w:rPr>
          <w:rFonts w:ascii="Aptos" w:hAnsi="Aptos"/>
          <w:color w:val="000000"/>
          <w:sz w:val="24"/>
        </w:rPr>
        <w:t xml:space="preserve"> Ask the AI the vague question "What is the best statistical test for my data?" Then ask again with full context about your dataset. Compare the two answers and describe the difference.</w:t>
      </w:r>
    </w:p>
    <w:p>
      <w:pPr>
        <w:spacing w:before="80" w:after="40" w:line="276" w:lineRule="auto"/>
        <w:jc w:val="left"/>
      </w:pPr>
      <w:r>
        <w:rPr>
          <w:rFonts w:ascii="Aptos" w:hAnsi="Aptos"/>
          <w:b/>
          <w:color w:val="000000"/>
          <w:sz w:val="24"/>
        </w:rPr>
        <w:t>Your Answer:</w:t>
      </w:r>
    </w:p>
    <w:p>
      <w:pPr>
        <w:spacing w:after="40" w:line="276" w:lineRule="auto"/>
      </w:pPr>
      <w:r>
        <w:rPr>
          <w:rFonts w:ascii="Aptos" w:hAnsi="Aptos"/>
          <w:color w:val="000000"/>
          <w:sz w:val="24"/>
        </w:rPr>
        <w:t xml:space="preserve"> </w:t>
      </w:r>
    </w:p>
    <w:p>
      <w:pPr>
        <w:spacing w:after="40" w:line="276" w:lineRule="auto"/>
      </w:pPr>
      <w:r>
        <w:rPr>
          <w:rFonts w:ascii="Aptos" w:hAnsi="Aptos"/>
          <w:color w:val="000000"/>
          <w:sz w:val="24"/>
        </w:rPr>
        <w:t xml:space="preserve"> </w:t>
      </w:r>
    </w:p>
    <w:p>
      <w:pPr>
        <w:spacing w:after="240" w:line="276" w:lineRule="auto"/>
      </w:pPr>
      <w:r>
        <w:rPr>
          <w:rFonts w:ascii="Aptos" w:hAnsi="Aptos"/>
          <w:color w:val="000000"/>
          <w:sz w:val="24"/>
        </w:rPr>
        <w:t xml:space="preserve"> </w:t>
      </w:r>
    </w:p>
    <w:p>
      <w:pPr>
        <w:spacing w:after="120" w:line="276" w:lineRule="auto"/>
        <w:jc w:val="left"/>
      </w:pPr>
      <w:r>
        <w:rPr>
          <w:rFonts w:ascii="Aptos" w:hAnsi="Aptos"/>
          <w:b/>
          <w:color w:val="000000"/>
          <w:sz w:val="24"/>
        </w:rPr>
        <w:t>Question 6:</w:t>
      </w:r>
      <w:r>
        <w:rPr>
          <w:rFonts w:ascii="Aptos" w:hAnsi="Aptos"/>
          <w:color w:val="000000"/>
          <w:sz w:val="24"/>
        </w:rPr>
        <w:t xml:space="preserve"> Write a weak question such as "My code doesn't work" and ask it. Then rewrite it using the CLEAR pattern and ask again. Summarize how the quality of the answer changed.</w:t>
      </w:r>
    </w:p>
    <w:p>
      <w:pPr>
        <w:spacing w:before="80" w:after="40" w:line="276" w:lineRule="auto"/>
        <w:jc w:val="left"/>
      </w:pPr>
      <w:r>
        <w:rPr>
          <w:rFonts w:ascii="Aptos" w:hAnsi="Aptos"/>
          <w:b/>
          <w:color w:val="000000"/>
          <w:sz w:val="24"/>
        </w:rPr>
        <w:t>Your Answer:</w:t>
      </w:r>
    </w:p>
    <w:p>
      <w:pPr>
        <w:spacing w:after="40" w:line="276" w:lineRule="auto"/>
      </w:pPr>
      <w:r>
        <w:rPr>
          <w:rFonts w:ascii="Aptos" w:hAnsi="Aptos"/>
          <w:color w:val="000000"/>
          <w:sz w:val="24"/>
        </w:rPr>
        <w:t xml:space="preserve"> </w:t>
      </w:r>
    </w:p>
    <w:p>
      <w:pPr>
        <w:spacing w:after="40" w:line="276" w:lineRule="auto"/>
      </w:pPr>
      <w:r>
        <w:rPr>
          <w:rFonts w:ascii="Aptos" w:hAnsi="Aptos"/>
          <w:color w:val="000000"/>
          <w:sz w:val="24"/>
        </w:rPr>
        <w:t xml:space="preserve"> </w:t>
      </w:r>
    </w:p>
    <w:p>
      <w:pPr>
        <w:spacing w:after="240" w:line="276" w:lineRule="auto"/>
      </w:pPr>
      <w:r>
        <w:rPr>
          <w:rFonts w:ascii="Aptos" w:hAnsi="Aptos"/>
          <w:color w:val="000000"/>
          <w:sz w:val="24"/>
        </w:rPr>
        <w:t xml:space="preserve"> </w:t>
      </w:r>
    </w:p>
    <w:p>
      <w:pPr>
        <w:spacing w:after="120" w:line="276" w:lineRule="auto"/>
        <w:jc w:val="left"/>
      </w:pPr>
      <w:r>
        <w:rPr>
          <w:rFonts w:ascii="Aptos" w:hAnsi="Aptos"/>
          <w:b/>
          <w:color w:val="000000"/>
          <w:sz w:val="24"/>
        </w:rPr>
        <w:t>Question 7:</w:t>
      </w:r>
      <w:r>
        <w:rPr>
          <w:rFonts w:ascii="Aptos" w:hAnsi="Aptos"/>
          <w:color w:val="000000"/>
          <w:sz w:val="24"/>
        </w:rPr>
        <w:t xml:space="preserve"> Create a tiny R data frame with three rows and an age column. Ask the AI to filter rows where age &gt; 25. Run the code and verify manually whether the output is correct.</w:t>
      </w:r>
    </w:p>
    <w:p>
      <w:pPr>
        <w:spacing w:before="80" w:after="40" w:line="276" w:lineRule="auto"/>
        <w:jc w:val="left"/>
      </w:pPr>
      <w:r>
        <w:rPr>
          <w:rFonts w:ascii="Aptos" w:hAnsi="Aptos"/>
          <w:b/>
          <w:color w:val="000000"/>
          <w:sz w:val="24"/>
        </w:rPr>
        <w:t>Your Answer:</w:t>
      </w:r>
    </w:p>
    <w:p>
      <w:pPr>
        <w:spacing w:after="40" w:line="276" w:lineRule="auto"/>
      </w:pPr>
      <w:r>
        <w:rPr>
          <w:rFonts w:ascii="Aptos" w:hAnsi="Aptos"/>
          <w:color w:val="000000"/>
          <w:sz w:val="24"/>
        </w:rPr>
        <w:t xml:space="preserve"> </w:t>
      </w:r>
    </w:p>
    <w:p>
      <w:pPr>
        <w:spacing w:after="40" w:line="276" w:lineRule="auto"/>
      </w:pPr>
      <w:r>
        <w:rPr>
          <w:rFonts w:ascii="Aptos" w:hAnsi="Aptos"/>
          <w:color w:val="000000"/>
          <w:sz w:val="24"/>
        </w:rPr>
        <w:t xml:space="preserve"> </w:t>
      </w:r>
    </w:p>
    <w:p>
      <w:pPr>
        <w:spacing w:after="240" w:line="276" w:lineRule="auto"/>
      </w:pPr>
      <w:r>
        <w:rPr>
          <w:rFonts w:ascii="Aptos" w:hAnsi="Aptos"/>
          <w:color w:val="000000"/>
          <w:sz w:val="24"/>
        </w:rPr>
        <w:t xml:space="preserve"> </w:t>
      </w:r>
    </w:p>
    <w:p>
      <w:pPr>
        <w:spacing w:after="120" w:line="276" w:lineRule="auto"/>
        <w:jc w:val="left"/>
      </w:pPr>
      <w:r>
        <w:rPr>
          <w:rFonts w:ascii="Aptos" w:hAnsi="Aptos"/>
          <w:b/>
          <w:color w:val="000000"/>
          <w:sz w:val="24"/>
        </w:rPr>
        <w:t>Question 8:</w:t>
      </w:r>
      <w:r>
        <w:rPr>
          <w:rFonts w:ascii="Aptos" w:hAnsi="Aptos"/>
          <w:color w:val="000000"/>
          <w:sz w:val="24"/>
        </w:rPr>
        <w:t xml:space="preserve"> Ask the AI to explain what each line of the following code does and identify any risks before running it: data </w:t>
      </w:r>
      <w:r>
        <w:rPr>
          <w:rFonts w:ascii="Aptos" w:hAnsi="Aptos"/>
          <w:color w:val="000000"/>
          <w:sz w:val="24"/>
        </w:rPr>
        <w:t xml:space="preserve">- read.csv("myfile.csv") result </w:t>
      </w:r>
      <w:r>
        <w:rPr>
          <w:rFonts w:ascii="Aptos" w:hAnsi="Aptos"/>
          <w:color w:val="000000"/>
          <w:sz w:val="24"/>
        </w:rPr>
        <w:t>- data[data$age &gt; 25, ] write.csv(result, "output.csv")</w:t>
      </w:r>
    </w:p>
    <w:p>
      <w:pPr>
        <w:spacing w:before="80" w:after="40" w:line="276" w:lineRule="auto"/>
        <w:jc w:val="left"/>
      </w:pPr>
      <w:r>
        <w:rPr>
          <w:rFonts w:ascii="Aptos" w:hAnsi="Aptos"/>
          <w:b/>
          <w:color w:val="000000"/>
          <w:sz w:val="24"/>
        </w:rPr>
        <w:t>Your Answer:</w:t>
      </w:r>
    </w:p>
    <w:p>
      <w:pPr>
        <w:spacing w:after="40" w:line="276" w:lineRule="auto"/>
      </w:pPr>
      <w:r>
        <w:rPr>
          <w:rFonts w:ascii="Aptos" w:hAnsi="Aptos"/>
          <w:color w:val="000000"/>
          <w:sz w:val="24"/>
        </w:rPr>
        <w:t xml:space="preserve"> </w:t>
      </w:r>
    </w:p>
    <w:p>
      <w:pPr>
        <w:spacing w:after="40" w:line="276" w:lineRule="auto"/>
      </w:pPr>
      <w:r>
        <w:rPr>
          <w:rFonts w:ascii="Aptos" w:hAnsi="Aptos"/>
          <w:color w:val="000000"/>
          <w:sz w:val="24"/>
        </w:rPr>
        <w:t xml:space="preserve"> </w:t>
      </w:r>
    </w:p>
    <w:p>
      <w:pPr>
        <w:spacing w:after="240" w:line="276" w:lineRule="auto"/>
      </w:pPr>
      <w:r>
        <w:rPr>
          <w:rFonts w:ascii="Aptos" w:hAnsi="Aptos"/>
          <w:color w:val="000000"/>
          <w:sz w:val="24"/>
        </w:rPr>
        <w:t xml:space="preserve"> </w:t>
      </w:r>
    </w:p>
    <w:p>
      <w:pPr>
        <w:spacing w:after="120" w:line="276" w:lineRule="auto"/>
        <w:jc w:val="left"/>
      </w:pPr>
      <w:r>
        <w:rPr>
          <w:rFonts w:ascii="Aptos" w:hAnsi="Aptos"/>
          <w:b/>
          <w:color w:val="000000"/>
          <w:sz w:val="24"/>
        </w:rPr>
        <w:t>Question 9:</w:t>
      </w:r>
      <w:r>
        <w:rPr>
          <w:rFonts w:ascii="Aptos" w:hAnsi="Aptos"/>
          <w:color w:val="000000"/>
          <w:sz w:val="24"/>
        </w:rPr>
        <w:t xml:space="preserve"> Ask the AI to calculate group means using the sample data below. Then compute the same means manually and compare the results. student_id: 1,2,3,4,5,6 group: A,A,A,B,B,B test_score: 85,92,78,88,95,82</w:t>
      </w:r>
    </w:p>
    <w:p>
      <w:pPr>
        <w:spacing w:before="80" w:after="40" w:line="276" w:lineRule="auto"/>
        <w:jc w:val="left"/>
      </w:pPr>
      <w:r>
        <w:rPr>
          <w:rFonts w:ascii="Aptos" w:hAnsi="Aptos"/>
          <w:b/>
          <w:color w:val="000000"/>
          <w:sz w:val="24"/>
        </w:rPr>
        <w:t>Your Answer:</w:t>
      </w:r>
    </w:p>
    <w:p>
      <w:pPr>
        <w:spacing w:after="40" w:line="276" w:lineRule="auto"/>
      </w:pPr>
      <w:r>
        <w:rPr>
          <w:rFonts w:ascii="Aptos" w:hAnsi="Aptos"/>
          <w:color w:val="000000"/>
          <w:sz w:val="24"/>
        </w:rPr>
        <w:t xml:space="preserve"> </w:t>
      </w:r>
    </w:p>
    <w:p>
      <w:pPr>
        <w:spacing w:after="40" w:line="276" w:lineRule="auto"/>
      </w:pPr>
      <w:r>
        <w:rPr>
          <w:rFonts w:ascii="Aptos" w:hAnsi="Aptos"/>
          <w:color w:val="000000"/>
          <w:sz w:val="24"/>
        </w:rPr>
        <w:t xml:space="preserve"> </w:t>
      </w:r>
    </w:p>
    <w:p>
      <w:pPr>
        <w:spacing w:after="240" w:line="276" w:lineRule="auto"/>
      </w:pPr>
      <w:r>
        <w:rPr>
          <w:rFonts w:ascii="Aptos" w:hAnsi="Aptos"/>
          <w:color w:val="000000"/>
          <w:sz w:val="24"/>
        </w:rPr>
        <w:t xml:space="preserve"> </w:t>
      </w:r>
    </w:p>
    <w:p>
      <w:pPr>
        <w:spacing w:after="120" w:line="276" w:lineRule="auto"/>
        <w:jc w:val="left"/>
      </w:pPr>
      <w:r>
        <w:rPr>
          <w:rFonts w:ascii="Aptos" w:hAnsi="Aptos"/>
          <w:b/>
          <w:color w:val="000000"/>
          <w:sz w:val="24"/>
        </w:rPr>
        <w:t>Question 10:</w:t>
      </w:r>
      <w:r>
        <w:rPr>
          <w:rFonts w:ascii="Aptos" w:hAnsi="Aptos"/>
          <w:color w:val="000000"/>
          <w:sz w:val="24"/>
        </w:rPr>
        <w:t xml:space="preserve"> Ask the AI to help you write a commented R or Python script that loads a dataset, performs a grouped summary, and prints the results. Save the script and describe when you would reuse it.</w:t>
      </w:r>
    </w:p>
    <w:p>
      <w:pPr>
        <w:spacing w:before="80" w:after="40" w:line="276" w:lineRule="auto"/>
        <w:jc w:val="left"/>
      </w:pPr>
      <w:r>
        <w:rPr>
          <w:rFonts w:ascii="Aptos" w:hAnsi="Aptos"/>
          <w:b/>
          <w:color w:val="000000"/>
          <w:sz w:val="24"/>
        </w:rPr>
        <w:t>Your Answer:</w:t>
      </w:r>
    </w:p>
    <w:p>
      <w:pPr>
        <w:spacing w:after="40" w:line="276" w:lineRule="auto"/>
      </w:pPr>
      <w:r>
        <w:rPr>
          <w:rFonts w:ascii="Aptos" w:hAnsi="Aptos"/>
          <w:color w:val="000000"/>
          <w:sz w:val="24"/>
        </w:rPr>
        <w:t xml:space="preserve"> </w:t>
      </w:r>
    </w:p>
    <w:p>
      <w:pPr>
        <w:spacing w:after="40" w:line="276" w:lineRule="auto"/>
      </w:pPr>
      <w:r>
        <w:rPr>
          <w:rFonts w:ascii="Aptos" w:hAnsi="Aptos"/>
          <w:color w:val="000000"/>
          <w:sz w:val="24"/>
        </w:rPr>
        <w:t xml:space="preserve"> </w:t>
      </w:r>
    </w:p>
    <w:p>
      <w:pPr>
        <w:spacing w:after="240" w:line="276" w:lineRule="auto"/>
      </w:pPr>
      <w:r>
        <w:rPr>
          <w:rFonts w:ascii="Aptos" w:hAnsi="Aptos"/>
          <w:color w:val="000000"/>
          <w:sz w:val="24"/>
        </w:rPr>
        <w:t xml:space="preserve"> </w:t>
      </w:r>
    </w:p>
    <w:p>
      <w:pPr>
        <w:pStyle w:val="Heading2"/>
        <w:spacing w:line="240" w:lineRule="auto" w:after="240"/>
        <w:jc w:val="left"/>
      </w:pPr>
      <w:r>
        <w:rPr>
          <w:rFonts w:ascii="Aptos Display" w:hAnsi="Aptos Display"/>
        </w:rPr>
        <w:t>Exercise 1 Questions</w:t>
      </w:r>
    </w:p>
    <w:p>
      <w:pPr>
        <w:spacing w:after="160" w:line="276" w:lineRule="auto"/>
        <w:jc w:val="left"/>
      </w:pPr>
      <w:r>
        <w:rPr>
          <w:rFonts w:ascii="Aptos" w:hAnsi="Aptos"/>
          <w:b/>
          <w:color w:val="000000"/>
          <w:sz w:val="24"/>
        </w:rPr>
        <w:t>Question 1:</w:t>
      </w:r>
      <w:r>
        <w:rPr>
          <w:rFonts w:ascii="Aptos" w:hAnsi="Aptos"/>
          <w:color w:val="000000"/>
          <w:sz w:val="24"/>
        </w:rPr>
        <w:t xml:space="preserve"> Rewrite the R code with descriptive variable names and comments explaining what each step does.</w:t>
      </w:r>
    </w:p>
    <w:p>
      <w:pPr>
        <w:spacing w:after="80" w:line="276" w:lineRule="auto"/>
        <w:jc w:val="left"/>
      </w:pPr>
      <w:r>
        <w:rPr>
          <w:rFonts w:ascii="Aptos" w:hAnsi="Aptos"/>
          <w:b/>
          <w:color w:val="000000"/>
          <w:sz w:val="24"/>
        </w:rPr>
        <w:t>Your Answer:</w:t>
      </w:r>
    </w:p>
    <w:p>
      <w:pPr>
        <w:spacing w:after="80" w:line="276" w:lineRule="auto"/>
        <w:jc w:val="left"/>
      </w:pPr>
      <w:r>
        <w:rPr>
          <w:rFonts w:ascii="Aptos" w:hAnsi="Aptos"/>
          <w:color w:val="000000"/>
          <w:sz w:val="24"/>
        </w:rPr>
        <w:t>_____________________________________________________________________________</w:t>
      </w:r>
    </w:p>
    <w:p>
      <w:pPr>
        <w:spacing w:after="80" w:line="276" w:lineRule="auto"/>
        <w:jc w:val="left"/>
      </w:pPr>
      <w:r>
        <w:rPr>
          <w:rFonts w:ascii="Aptos" w:hAnsi="Aptos"/>
          <w:color w:val="000000"/>
          <w:sz w:val="24"/>
        </w:rPr>
        <w:t>_____________________________________________________________________________</w:t>
      </w:r>
    </w:p>
    <w:p>
      <w:pPr>
        <w:spacing w:after="80" w:line="276" w:lineRule="auto"/>
        <w:jc w:val="left"/>
      </w:pPr>
      <w:r>
        <w:rPr>
          <w:rFonts w:ascii="Aptos" w:hAnsi="Aptos"/>
          <w:color w:val="000000"/>
          <w:sz w:val="24"/>
        </w:rPr>
        <w:t>_____________________________________________________________________________</w:t>
      </w:r>
    </w:p>
    <w:p>
      <w:pPr>
        <w:spacing w:after="80" w:line="276" w:lineRule="auto"/>
        <w:jc w:val="left"/>
      </w:pPr>
      <w:r>
        <w:rPr>
          <w:rFonts w:ascii="Aptos" w:hAnsi="Aptos"/>
          <w:color w:val="000000"/>
          <w:sz w:val="24"/>
        </w:rPr>
        <w:t>_____________________________________________________________________________</w:t>
      </w:r>
    </w:p>
    <w:p>
      <w:pPr>
        <w:spacing w:after="320" w:line="276" w:lineRule="auto"/>
        <w:jc w:val="left"/>
      </w:pPr>
      <w:r>
        <w:rPr>
          <w:rFonts w:ascii="Aptos" w:hAnsi="Aptos"/>
          <w:color w:val="000000"/>
          <w:sz w:val="24"/>
        </w:rPr>
        <w:t>_____________________________________________________________________________</w:t>
      </w:r>
    </w:p>
    <w:p>
      <w:pPr>
        <w:spacing w:after="160" w:line="276" w:lineRule="auto"/>
        <w:jc w:val="left"/>
      </w:pPr>
      <w:r>
        <w:rPr>
          <w:rFonts w:ascii="Aptos" w:hAnsi="Aptos"/>
          <w:b/>
          <w:color w:val="000000"/>
          <w:sz w:val="24"/>
        </w:rPr>
        <w:t>Question 2:</w:t>
      </w:r>
      <w:r>
        <w:rPr>
          <w:rFonts w:ascii="Aptos" w:hAnsi="Aptos"/>
          <w:color w:val="000000"/>
          <w:sz w:val="24"/>
        </w:rPr>
        <w:t xml:space="preserve"> Rewrite the Python code with descriptive variable names and comments explaining what the code calculates.</w:t>
      </w:r>
    </w:p>
    <w:p>
      <w:pPr>
        <w:spacing w:after="80" w:line="276" w:lineRule="auto"/>
        <w:jc w:val="left"/>
      </w:pPr>
      <w:r>
        <w:rPr>
          <w:rFonts w:ascii="Aptos" w:hAnsi="Aptos"/>
          <w:b/>
          <w:color w:val="000000"/>
          <w:sz w:val="24"/>
        </w:rPr>
        <w:t>Your Answer:</w:t>
      </w:r>
    </w:p>
    <w:p>
      <w:pPr>
        <w:spacing w:after="80" w:line="276" w:lineRule="auto"/>
        <w:jc w:val="left"/>
      </w:pPr>
      <w:r>
        <w:rPr>
          <w:rFonts w:ascii="Aptos" w:hAnsi="Aptos"/>
          <w:color w:val="000000"/>
          <w:sz w:val="24"/>
        </w:rPr>
        <w:t>_____________________________________________________________________________</w:t>
      </w:r>
    </w:p>
    <w:p>
      <w:pPr>
        <w:spacing w:after="80" w:line="276" w:lineRule="auto"/>
        <w:jc w:val="left"/>
      </w:pPr>
      <w:r>
        <w:rPr>
          <w:rFonts w:ascii="Aptos" w:hAnsi="Aptos"/>
          <w:color w:val="000000"/>
          <w:sz w:val="24"/>
        </w:rPr>
        <w:t>_____________________________________________________________________________</w:t>
      </w:r>
    </w:p>
    <w:p>
      <w:pPr>
        <w:spacing w:after="80" w:line="276" w:lineRule="auto"/>
        <w:jc w:val="left"/>
      </w:pPr>
      <w:r>
        <w:rPr>
          <w:rFonts w:ascii="Aptos" w:hAnsi="Aptos"/>
          <w:color w:val="000000"/>
          <w:sz w:val="24"/>
        </w:rPr>
        <w:t>_____________________________________________________________________________</w:t>
      </w:r>
    </w:p>
    <w:p>
      <w:pPr>
        <w:spacing w:after="80" w:line="276" w:lineRule="auto"/>
        <w:jc w:val="left"/>
      </w:pPr>
      <w:r>
        <w:rPr>
          <w:rFonts w:ascii="Aptos" w:hAnsi="Aptos"/>
          <w:color w:val="000000"/>
          <w:sz w:val="24"/>
        </w:rPr>
        <w:t>_____________________________________________________________________________</w:t>
      </w:r>
    </w:p>
    <w:p>
      <w:pPr>
        <w:spacing w:after="320" w:line="276" w:lineRule="auto"/>
        <w:jc w:val="left"/>
      </w:pPr>
      <w:r>
        <w:rPr>
          <w:rFonts w:ascii="Aptos" w:hAnsi="Aptos"/>
          <w:color w:val="000000"/>
          <w:sz w:val="24"/>
        </w:rPr>
        <w:t>_____________________________________________________________________________</w:t>
      </w:r>
    </w:p>
    <w:p>
      <w:pPr>
        <w:spacing w:after="160" w:line="276" w:lineRule="auto"/>
        <w:jc w:val="left"/>
      </w:pPr>
      <w:r>
        <w:rPr>
          <w:rFonts w:ascii="Aptos" w:hAnsi="Aptos"/>
          <w:b/>
          <w:color w:val="000000"/>
          <w:sz w:val="24"/>
        </w:rPr>
        <w:t>Question 3:</w:t>
      </w:r>
      <w:r>
        <w:rPr>
          <w:rFonts w:ascii="Aptos" w:hAnsi="Aptos"/>
          <w:color w:val="000000"/>
          <w:sz w:val="24"/>
        </w:rPr>
        <w:t xml:space="preserve"> List three naming conventions that make code more readable </w:t>
      </w:r>
      <w:hyperlink r:id="rId11">
        <w:r>
          <w:rPr>
            <w:color w:val="000000"/>
            <w:u w:val="single"/>
            <w:sz w:val="24"/>
            <w:szCs w:val="24"/>
            <w:rFonts w:ascii="Aptos" w:hAnsi="Aptos"/>
          </w:rPr>
          <w:t xml:space="preserve">[1]</w:t>
        </w:r>
      </w:hyperlink>
      <w:r>
        <w:rPr>
          <w:rFonts w:ascii="Aptos" w:hAnsi="Aptos"/>
          <w:color w:val="000000"/>
          <w:sz w:val="24"/>
        </w:rPr>
        <w:t>.</w:t>
      </w:r>
    </w:p>
    <w:p>
      <w:pPr>
        <w:spacing w:after="80" w:line="276" w:lineRule="auto"/>
        <w:jc w:val="left"/>
      </w:pPr>
      <w:r>
        <w:rPr>
          <w:rFonts w:ascii="Aptos" w:hAnsi="Aptos"/>
          <w:b/>
          <w:color w:val="000000"/>
          <w:sz w:val="24"/>
        </w:rPr>
        <w:t>Your Answer:</w:t>
      </w:r>
    </w:p>
    <w:p>
      <w:pPr>
        <w:spacing w:after="80" w:line="276" w:lineRule="auto"/>
        <w:jc w:val="left"/>
      </w:pPr>
      <w:r>
        <w:rPr>
          <w:rFonts w:ascii="Aptos" w:hAnsi="Aptos"/>
          <w:color w:val="000000"/>
          <w:sz w:val="24"/>
        </w:rPr>
        <w:t>1. _________________________________________________________________________</w:t>
      </w:r>
    </w:p>
    <w:p>
      <w:pPr>
        <w:spacing w:after="80" w:line="276" w:lineRule="auto"/>
        <w:jc w:val="left"/>
      </w:pPr>
      <w:r>
        <w:rPr>
          <w:rFonts w:ascii="Aptos" w:hAnsi="Aptos"/>
          <w:color w:val="000000"/>
          <w:sz w:val="24"/>
        </w:rPr>
        <w:t>2. _________________________________________________________________________</w:t>
      </w:r>
    </w:p>
    <w:p>
      <w:pPr>
        <w:spacing w:after="240" w:line="276" w:lineRule="auto"/>
        <w:jc w:val="left"/>
      </w:pPr>
      <w:r>
        <w:rPr>
          <w:rFonts w:ascii="Aptos" w:hAnsi="Aptos"/>
          <w:color w:val="000000"/>
          <w:sz w:val="24"/>
        </w:rPr>
        <w:t>3. _________________________________________________________________________</w:t>
      </w:r>
    </w:p>
    <w:p>
      <w:pPr>
        <w:pStyle w:val="Heading2"/>
        <w:spacing w:line="240" w:lineRule="auto" w:after="80"/>
        <w:jc w:val="left"/>
      </w:pPr>
      <w:r>
        <w:rPr>
          <w:rFonts w:ascii="Aptos Display" w:hAnsi="Aptos Display"/>
        </w:rPr>
        <w:t>Exercise 2: Organize a Messy Project</w:t>
      </w:r>
    </w:p>
    <w:p>
      <w:pPr>
        <w:spacing w:after="160" w:line="276" w:lineRule="auto"/>
        <w:jc w:val="left"/>
      </w:pPr>
      <w:r>
        <w:rPr>
          <w:rFonts w:ascii="Aptos" w:hAnsi="Aptos"/>
          <w:color w:val="000000"/>
          <w:sz w:val="24"/>
        </w:rPr>
        <w:t>Scenario: You have inherited a coffee shop sales analysis project with these files scattered in one folder:</w:t>
      </w:r>
    </w:p>
    <w:p>
      <w:pPr>
        <w:spacing w:line="276" w:lineRule="auto" w:after="160"/>
        <w:ind w:left="400" w:hanging="300"/>
      </w:pPr>
      <w:r>
        <w:t xml:space="preserve">• </w:t>
      </w:r>
      <w:r>
        <w:rPr>
          <w:rFonts w:ascii="Aptos" w:hAnsi="Aptos"/>
          <w:color w:val="000000"/>
          <w:sz w:val="24"/>
        </w:rPr>
        <w:t>final_data.csv</w:t>
      </w:r>
    </w:p>
    <w:p>
      <w:pPr>
        <w:spacing w:line="276" w:lineRule="auto" w:after="160"/>
        <w:ind w:left="400" w:hanging="300"/>
      </w:pPr>
      <w:r>
        <w:t xml:space="preserve">• </w:t>
      </w:r>
      <w:r>
        <w:rPr>
          <w:rFonts w:ascii="Aptos" w:hAnsi="Aptos"/>
          <w:color w:val="000000"/>
          <w:sz w:val="24"/>
        </w:rPr>
        <w:t>data_raw_jan.csv</w:t>
      </w:r>
    </w:p>
    <w:p>
      <w:pPr>
        <w:spacing w:line="276" w:lineRule="auto" w:after="160"/>
        <w:ind w:left="400" w:hanging="300"/>
      </w:pPr>
      <w:r>
        <w:t xml:space="preserve">• </w:t>
      </w:r>
      <w:r>
        <w:rPr>
          <w:rFonts w:ascii="Aptos" w:hAnsi="Aptos"/>
          <w:color w:val="000000"/>
          <w:sz w:val="24"/>
        </w:rPr>
        <w:t>analysis_v2.R</w:t>
      </w:r>
    </w:p>
    <w:p>
      <w:pPr>
        <w:spacing w:line="276" w:lineRule="auto" w:after="160"/>
        <w:ind w:left="400" w:hanging="300"/>
      </w:pPr>
      <w:r>
        <w:t xml:space="preserve">• </w:t>
      </w:r>
      <w:r>
        <w:rPr>
          <w:rFonts w:ascii="Aptos" w:hAnsi="Aptos"/>
          <w:color w:val="000000"/>
          <w:sz w:val="24"/>
        </w:rPr>
        <w:t>Sales Analysis.py</w:t>
      </w:r>
    </w:p>
    <w:p>
      <w:pPr>
        <w:spacing w:line="276" w:lineRule="auto" w:after="160"/>
        <w:ind w:left="400" w:hanging="300"/>
      </w:pPr>
      <w:r>
        <w:t xml:space="preserve">• </w:t>
      </w:r>
      <w:r>
        <w:rPr>
          <w:rFonts w:ascii="Aptos" w:hAnsi="Aptos"/>
          <w:color w:val="000000"/>
          <w:sz w:val="24"/>
        </w:rPr>
        <w:t>output_march.png</w:t>
      </w:r>
    </w:p>
    <w:p>
      <w:pPr>
        <w:spacing w:line="276" w:lineRule="auto" w:after="160"/>
        <w:ind w:left="400" w:hanging="300"/>
      </w:pPr>
      <w:r>
        <w:t xml:space="preserve">• </w:t>
      </w:r>
      <w:r>
        <w:rPr>
          <w:rFonts w:ascii="Aptos" w:hAnsi="Aptos"/>
          <w:color w:val="000000"/>
          <w:sz w:val="24"/>
        </w:rPr>
        <w:t>notes.txt</w:t>
      </w:r>
    </w:p>
    <w:p>
      <w:pPr>
        <w:spacing w:line="276" w:lineRule="auto" w:after="160"/>
        <w:ind w:left="400" w:hanging="300"/>
      </w:pPr>
      <w:r>
        <w:t xml:space="preserve">• </w:t>
      </w:r>
      <w:r>
        <w:rPr>
          <w:rFonts w:ascii="Aptos" w:hAnsi="Aptos"/>
          <w:color w:val="000000"/>
          <w:sz w:val="24"/>
        </w:rPr>
        <w:t>model_FINAL_USE_THIS.pkl</w:t>
      </w:r>
    </w:p>
    <w:p>
      <w:pPr>
        <w:spacing w:line="276" w:lineRule="auto" w:after="160"/>
        <w:ind w:left="400" w:hanging="300"/>
      </w:pPr>
      <w:r>
        <w:t xml:space="preserve">• </w:t>
      </w:r>
      <w:r>
        <w:rPr>
          <w:rFonts w:ascii="Aptos" w:hAnsi="Aptos"/>
          <w:color w:val="000000"/>
          <w:sz w:val="24"/>
        </w:rPr>
        <w:t>data_raw_feb.csv</w:t>
      </w:r>
    </w:p>
    <w:p>
      <w:pPr>
        <w:spacing w:line="276" w:lineRule="auto" w:after="160"/>
        <w:ind w:left="400" w:hanging="300"/>
      </w:pPr>
      <w:r>
        <w:t xml:space="preserve">• </w:t>
      </w:r>
      <w:r>
        <w:rPr>
          <w:rFonts w:ascii="Aptos" w:hAnsi="Aptos"/>
          <w:color w:val="000000"/>
          <w:sz w:val="24"/>
        </w:rPr>
        <w:t>viz.png</w:t>
      </w:r>
    </w:p>
    <w:p>
      <w:pPr>
        <w:spacing w:after="240" w:line="276" w:lineRule="auto"/>
        <w:jc w:val="left"/>
      </w:pPr>
      <w:r>
        <w:rPr>
          <w:rFonts w:ascii="Aptos" w:hAnsi="Aptos"/>
          <w:color w:val="000000"/>
          <w:sz w:val="24"/>
        </w:rPr>
        <w:t xml:space="preserve">Professional data science projects use standardized folder structures separating raw data from processed data, exploratory notebooks from production code, and source logic from outputs . The widely adopted Cookiecutter Data Science template provides battle-tested directory organization used by teams worldwide </w:t>
      </w:r>
      <w:hyperlink r:id="rId12">
        <w:r>
          <w:rPr>
            <w:color w:val="000000"/>
            <w:u w:val="single"/>
            <w:sz w:val="24"/>
            <w:szCs w:val="24"/>
            <w:rFonts w:ascii="Aptos" w:hAnsi="Aptos"/>
          </w:rPr>
          <w:t xml:space="preserve">[2]</w:t>
        </w:r>
      </w:hyperlink>
      <w:r>
        <w:rPr>
          <w:rFonts w:ascii="Aptos" w:hAnsi="Aptos"/>
          <w:color w:val="000000"/>
          <w:sz w:val="24"/>
        </w:rPr>
        <w:t>.</w:t>
      </w:r>
    </w:p>
    <w:p>
      <w:pPr>
        <w:pStyle w:val="Heading2"/>
        <w:spacing w:line="240" w:lineRule="auto" w:after="240"/>
        <w:jc w:val="left"/>
      </w:pPr>
      <w:r>
        <w:rPr>
          <w:rFonts w:ascii="Aptos Display" w:hAnsi="Aptos Display"/>
        </w:rPr>
        <w:t>Exercise 2 Questions</w:t>
      </w:r>
    </w:p>
    <w:p>
      <w:pPr>
        <w:spacing w:after="160" w:line="276" w:lineRule="auto"/>
        <w:jc w:val="left"/>
      </w:pPr>
      <w:r>
        <w:rPr>
          <w:rFonts w:ascii="Aptos" w:hAnsi="Aptos"/>
          <w:b/>
          <w:color w:val="000000"/>
          <w:sz w:val="24"/>
        </w:rPr>
        <w:t>Question 4:</w:t>
      </w:r>
      <w:r>
        <w:rPr>
          <w:rFonts w:ascii="Aptos" w:hAnsi="Aptos"/>
          <w:color w:val="000000"/>
          <w:sz w:val="24"/>
        </w:rPr>
        <w:t xml:space="preserve"> Design a folder structure for this project. Draw or describe the folders and subfolders you would create.</w:t>
      </w:r>
    </w:p>
    <w:p>
      <w:pPr>
        <w:spacing w:after="80" w:line="276" w:lineRule="auto"/>
        <w:jc w:val="left"/>
      </w:pPr>
      <w:r>
        <w:rPr>
          <w:rFonts w:ascii="Aptos" w:hAnsi="Aptos"/>
          <w:b/>
          <w:color w:val="000000"/>
          <w:sz w:val="24"/>
        </w:rPr>
        <w:t>Your Answer:</w:t>
      </w:r>
    </w:p>
    <w:p>
      <w:pPr>
        <w:spacing w:line="276" w:lineRule="auto"/>
        <w:jc w:val="left"/>
      </w:pPr>
      <w:r>
        <w:rPr>
          <w:rFonts w:ascii="Aptos" w:hAnsi="Aptos"/>
          <w:color w:val="000000"/>
          <w:sz w:val="24"/>
        </w:rPr>
        <w:t>_____________________________________________________________________________</w:t>
      </w:r>
    </w:p>
    <w:p>
      <w:pPr>
        <w:spacing w:line="276" w:lineRule="auto"/>
        <w:jc w:val="left"/>
      </w:pPr>
      <w:r>
        <w:rPr>
          <w:rFonts w:ascii="Aptos" w:hAnsi="Aptos"/>
          <w:color w:val="000000"/>
          <w:sz w:val="24"/>
        </w:rPr>
        <w:t>_____________________________________________________________________________</w:t>
      </w:r>
    </w:p>
    <w:p>
      <w:pPr>
        <w:spacing w:line="276" w:lineRule="auto"/>
        <w:jc w:val="left"/>
      </w:pPr>
      <w:r>
        <w:rPr>
          <w:rFonts w:ascii="Aptos" w:hAnsi="Aptos"/>
          <w:color w:val="000000"/>
          <w:sz w:val="24"/>
        </w:rPr>
        <w:t>_____________________________________________________________________________</w:t>
      </w:r>
    </w:p>
    <w:p>
      <w:pPr>
        <w:spacing w:line="276" w:lineRule="auto"/>
        <w:jc w:val="left"/>
      </w:pPr>
      <w:r>
        <w:rPr>
          <w:rFonts w:ascii="Aptos" w:hAnsi="Aptos"/>
          <w:color w:val="000000"/>
          <w:sz w:val="24"/>
        </w:rPr>
        <w:t>_____________________________________________________________________________</w:t>
      </w:r>
    </w:p>
    <w:p>
      <w:pPr>
        <w:spacing w:line="276" w:lineRule="auto"/>
        <w:jc w:val="left"/>
      </w:pPr>
      <w:r>
        <w:rPr>
          <w:rFonts w:ascii="Aptos" w:hAnsi="Aptos"/>
          <w:color w:val="000000"/>
          <w:sz w:val="24"/>
        </w:rPr>
        <w:t>_____________________________________________________________________________</w:t>
      </w:r>
    </w:p>
    <w:p>
      <w:pPr>
        <w:spacing w:after="320" w:line="276" w:lineRule="auto"/>
        <w:jc w:val="left"/>
      </w:pPr>
      <w:r>
        <w:rPr>
          <w:rFonts w:ascii="Aptos" w:hAnsi="Aptos"/>
          <w:color w:val="000000"/>
          <w:sz w:val="24"/>
        </w:rPr>
        <w:t>_____________________________________________________________________________</w:t>
      </w:r>
    </w:p>
    <w:p>
      <w:pPr>
        <w:spacing w:after="160" w:line="276" w:lineRule="auto"/>
        <w:jc w:val="left"/>
      </w:pPr>
      <w:r>
        <w:rPr>
          <w:rFonts w:ascii="Aptos" w:hAnsi="Aptos"/>
          <w:b/>
          <w:color w:val="000000"/>
          <w:sz w:val="24"/>
        </w:rPr>
        <w:t>Question 5:</w:t>
      </w:r>
      <w:r>
        <w:rPr>
          <w:rFonts w:ascii="Aptos" w:hAnsi="Aptos"/>
          <w:color w:val="000000"/>
          <w:sz w:val="24"/>
        </w:rPr>
        <w:t xml:space="preserve"> Place each file into the appropriate folder from your structure in Question 4. Explain your reasoning.</w:t>
      </w:r>
    </w:p>
    <w:p>
      <w:pPr>
        <w:spacing w:after="80" w:line="276" w:lineRule="auto"/>
        <w:jc w:val="left"/>
      </w:pPr>
      <w:r>
        <w:rPr>
          <w:rFonts w:ascii="Aptos" w:hAnsi="Aptos"/>
          <w:b/>
          <w:color w:val="000000"/>
          <w:sz w:val="24"/>
        </w:rPr>
        <w:t>Your Answer:</w:t>
      </w:r>
    </w:p>
    <w:p>
      <w:pPr>
        <w:spacing w:line="276" w:lineRule="auto"/>
        <w:jc w:val="left"/>
      </w:pPr>
      <w:r>
        <w:rPr>
          <w:rFonts w:ascii="Aptos" w:hAnsi="Aptos"/>
          <w:color w:val="000000"/>
          <w:sz w:val="24"/>
        </w:rPr>
        <w:t>_____________________________________________________________________________</w:t>
      </w:r>
    </w:p>
    <w:p>
      <w:pPr>
        <w:spacing w:line="276" w:lineRule="auto"/>
        <w:jc w:val="left"/>
      </w:pPr>
      <w:r>
        <w:rPr>
          <w:rFonts w:ascii="Aptos" w:hAnsi="Aptos"/>
          <w:color w:val="000000"/>
          <w:sz w:val="24"/>
        </w:rPr>
        <w:t>_____________________________________________________________________________</w:t>
      </w:r>
    </w:p>
    <w:p>
      <w:pPr>
        <w:spacing w:line="276" w:lineRule="auto"/>
        <w:jc w:val="left"/>
      </w:pPr>
      <w:r>
        <w:rPr>
          <w:rFonts w:ascii="Aptos" w:hAnsi="Aptos"/>
          <w:color w:val="000000"/>
          <w:sz w:val="24"/>
        </w:rPr>
        <w:t>_____________________________________________________________________________</w:t>
      </w:r>
    </w:p>
    <w:p>
      <w:pPr>
        <w:spacing w:line="276" w:lineRule="auto"/>
        <w:jc w:val="left"/>
      </w:pPr>
      <w:r>
        <w:rPr>
          <w:rFonts w:ascii="Aptos" w:hAnsi="Aptos"/>
          <w:color w:val="000000"/>
          <w:sz w:val="24"/>
        </w:rPr>
        <w:t>_____________________________________________________________________________</w:t>
      </w:r>
    </w:p>
    <w:p>
      <w:pPr>
        <w:spacing w:line="276" w:lineRule="auto"/>
        <w:jc w:val="left"/>
      </w:pPr>
      <w:r>
        <w:rPr>
          <w:rFonts w:ascii="Aptos" w:hAnsi="Aptos"/>
          <w:color w:val="000000"/>
          <w:sz w:val="24"/>
        </w:rPr>
        <w:t>_____________________________________________________________________________</w:t>
      </w:r>
    </w:p>
    <w:p>
      <w:pPr>
        <w:spacing w:after="320" w:line="276" w:lineRule="auto"/>
        <w:jc w:val="left"/>
      </w:pPr>
      <w:r>
        <w:rPr>
          <w:rFonts w:ascii="Aptos" w:hAnsi="Aptos"/>
          <w:color w:val="000000"/>
          <w:sz w:val="24"/>
        </w:rPr>
        <w:t>_____________________________________________________________________________</w:t>
      </w:r>
    </w:p>
    <w:p>
      <w:pPr>
        <w:spacing w:after="160" w:line="276" w:lineRule="auto"/>
        <w:jc w:val="left"/>
      </w:pPr>
      <w:r>
        <w:rPr>
          <w:rFonts w:ascii="Aptos" w:hAnsi="Aptos"/>
          <w:b/>
          <w:color w:val="000000"/>
          <w:sz w:val="24"/>
        </w:rPr>
        <w:t>Question 6:</w:t>
      </w:r>
      <w:r>
        <w:rPr>
          <w:rFonts w:ascii="Aptos" w:hAnsi="Aptos"/>
          <w:color w:val="000000"/>
          <w:sz w:val="24"/>
        </w:rPr>
        <w:t xml:space="preserve"> Rename any files that have unclear or inconsistent names following best practices </w:t>
      </w:r>
      <w:hyperlink r:id="rId12">
        <w:r>
          <w:rPr>
            <w:color w:val="000000"/>
            <w:u w:val="single"/>
            <w:sz w:val="24"/>
            <w:szCs w:val="24"/>
            <w:rFonts w:ascii="Aptos" w:hAnsi="Aptos"/>
          </w:rPr>
          <w:t xml:space="preserve">[2]</w:t>
        </w:r>
      </w:hyperlink>
      <w:r>
        <w:rPr>
          <w:rFonts w:ascii="Aptos" w:hAnsi="Aptos"/>
          <w:color w:val="000000"/>
          <w:sz w:val="24"/>
        </w:rPr>
        <w:t>.</w:t>
      </w:r>
    </w:p>
    <w:p>
      <w:pPr>
        <w:spacing w:after="80" w:line="276" w:lineRule="auto"/>
        <w:jc w:val="left"/>
      </w:pPr>
      <w:r>
        <w:rPr>
          <w:rFonts w:ascii="Aptos" w:hAnsi="Aptos"/>
          <w:b/>
          <w:color w:val="000000"/>
          <w:sz w:val="24"/>
        </w:rPr>
        <w:t>Your Answer:</w:t>
      </w:r>
    </w:p>
    <w:p>
      <w:pPr>
        <w:spacing w:line="276" w:lineRule="auto"/>
        <w:jc w:val="left"/>
      </w:pPr>
      <w:r>
        <w:rPr>
          <w:rFonts w:ascii="Aptos" w:hAnsi="Aptos"/>
          <w:color w:val="000000"/>
          <w:sz w:val="24"/>
        </w:rPr>
        <w:t>_____________________________________________________________________________</w:t>
      </w:r>
    </w:p>
    <w:p>
      <w:pPr>
        <w:spacing w:line="276" w:lineRule="auto"/>
        <w:jc w:val="left"/>
      </w:pPr>
      <w:r>
        <w:rPr>
          <w:rFonts w:ascii="Aptos" w:hAnsi="Aptos"/>
          <w:color w:val="000000"/>
          <w:sz w:val="24"/>
        </w:rPr>
        <w:t>_____________________________________________________________________________</w:t>
      </w:r>
    </w:p>
    <w:p>
      <w:pPr>
        <w:spacing w:line="276" w:lineRule="auto"/>
        <w:jc w:val="left"/>
      </w:pPr>
      <w:r>
        <w:rPr>
          <w:rFonts w:ascii="Aptos" w:hAnsi="Aptos"/>
          <w:color w:val="000000"/>
          <w:sz w:val="24"/>
        </w:rPr>
        <w:t>_____________________________________________________________________________</w:t>
      </w:r>
    </w:p>
    <w:p>
      <w:pPr>
        <w:spacing w:line="276" w:lineRule="auto"/>
        <w:jc w:val="left"/>
      </w:pPr>
      <w:r>
        <w:rPr>
          <w:rFonts w:ascii="Aptos" w:hAnsi="Aptos"/>
          <w:color w:val="000000"/>
          <w:sz w:val="24"/>
        </w:rPr>
        <w:t>_____________________________________________________________________________</w:t>
      </w:r>
    </w:p>
    <w:p>
      <w:pPr>
        <w:pStyle w:val="Heading2"/>
        <w:spacing w:line="240" w:lineRule="auto" w:after="240"/>
        <w:jc w:val="left"/>
      </w:pPr>
      <w:r>
        <w:rPr>
          <w:rFonts w:ascii="Aptos Display" w:hAnsi="Aptos Display"/>
        </w:rPr>
        <w:t>Exercise 3: Write a Simple README</w:t>
      </w:r>
    </w:p>
    <w:p>
      <w:pPr>
        <w:spacing w:after="240" w:line="276" w:lineRule="auto"/>
        <w:jc w:val="left"/>
      </w:pPr>
      <w:r>
        <w:rPr>
          <w:rFonts w:ascii="Aptos" w:hAnsi="Aptos"/>
          <w:color w:val="000000"/>
          <w:sz w:val="24"/>
        </w:rPr>
        <w:t>Scenario: You completed a research project analyzing student exercise habits using survey data from 200 students. You collected data on exercise frequency, duration, and types of activities. You cleaned the data, created visualizations, and ran statistical tests in Python.</w:t>
      </w:r>
    </w:p>
    <w:p>
      <w:pPr>
        <w:spacing w:after="240" w:line="276" w:lineRule="auto"/>
        <w:jc w:val="left"/>
      </w:pPr>
      <w:r>
        <w:rPr>
          <w:rFonts w:ascii="Aptos" w:hAnsi="Aptos"/>
          <w:color w:val="000000"/>
          <w:sz w:val="24"/>
        </w:rPr>
        <w:t xml:space="preserve">A README file should provide clear, concise description of data collection, processing, and analysis details so anyone can understand and reuse the dataset . Professional README files include general information about the project, file organization details, data-specific information, and methodological notes </w:t>
      </w:r>
      <w:hyperlink r:id="rId13">
        <w:r>
          <w:rPr>
            <w:color w:val="000000"/>
            <w:u w:val="single"/>
            <w:sz w:val="24"/>
            <w:szCs w:val="24"/>
            <w:rFonts w:ascii="Aptos" w:hAnsi="Aptos"/>
          </w:rPr>
          <w:t xml:space="preserve">[3]</w:t>
        </w:r>
      </w:hyperlink>
      <w:r>
        <w:rPr>
          <w:rFonts w:ascii="Aptos" w:hAnsi="Aptos"/>
          <w:color w:val="000000"/>
          <w:sz w:val="24"/>
        </w:rPr>
        <w:t>.</w:t>
      </w:r>
    </w:p>
    <w:p>
      <w:pPr>
        <w:pStyle w:val="Heading1"/>
        <w:spacing w:line="240" w:lineRule="auto" w:after="240"/>
        <w:jc w:val="left"/>
      </w:pPr>
      <w:r>
        <w:rPr>
          <w:rFonts w:ascii="Aptos Display" w:hAnsi="Aptos Display"/>
        </w:rPr>
        <w:t>Exercise 3 Questions and Reflection</w:t>
      </w:r>
    </w:p>
    <w:p>
      <w:pPr>
        <w:spacing w:after="160" w:line="276" w:lineRule="auto"/>
        <w:jc w:val="left"/>
      </w:pPr>
      <w:r>
        <w:rPr>
          <w:rFonts w:ascii="Aptos" w:hAnsi="Aptos"/>
          <w:b/>
          <w:color w:val="000000"/>
          <w:sz w:val="24"/>
        </w:rPr>
        <w:t>Question 7:</w:t>
      </w:r>
      <w:r>
        <w:rPr>
          <w:rFonts w:ascii="Aptos" w:hAnsi="Aptos"/>
          <w:color w:val="000000"/>
          <w:sz w:val="24"/>
        </w:rPr>
        <w:t xml:space="preserve"> What essential information should appear in the General Information section of your README </w:t>
      </w:r>
      <w:hyperlink r:id="rId13">
        <w:r>
          <w:rPr>
            <w:color w:val="000000"/>
            <w:u w:val="single"/>
            <w:sz w:val="24"/>
            <w:szCs w:val="24"/>
            <w:rFonts w:ascii="Aptos" w:hAnsi="Aptos"/>
          </w:rPr>
          <w:t xml:space="preserve">[3]</w:t>
        </w:r>
      </w:hyperlink>
      <w:r>
        <w:rPr>
          <w:rFonts w:ascii="Aptos" w:hAnsi="Aptos"/>
          <w:color w:val="000000"/>
          <w:sz w:val="24"/>
        </w:rPr>
        <w:t>?</w:t>
      </w:r>
    </w:p>
    <w:p>
      <w:pPr>
        <w:spacing w:after="80" w:line="276" w:lineRule="auto"/>
        <w:jc w:val="left"/>
      </w:pPr>
      <w:r>
        <w:rPr>
          <w:rFonts w:ascii="Aptos" w:hAnsi="Aptos"/>
          <w:b/>
          <w:color w:val="000000"/>
          <w:sz w:val="24"/>
        </w:rPr>
        <w:t>Your Answer:</w:t>
      </w:r>
    </w:p>
    <w:p>
      <w:pPr>
        <w:spacing w:after="40" w:line="276" w:lineRule="auto"/>
        <w:jc w:val="left"/>
      </w:pPr>
      <w:r>
        <w:rPr>
          <w:rFonts w:ascii="Aptos" w:hAnsi="Aptos"/>
          <w:color w:val="000000"/>
          <w:sz w:val="24"/>
        </w:rPr>
        <w:t>_____________________________________________________________________________</w:t>
      </w:r>
    </w:p>
    <w:p>
      <w:pPr>
        <w:spacing w:after="40" w:line="276" w:lineRule="auto"/>
        <w:jc w:val="left"/>
      </w:pPr>
      <w:r>
        <w:rPr>
          <w:rFonts w:ascii="Aptos" w:hAnsi="Aptos"/>
          <w:color w:val="000000"/>
          <w:sz w:val="24"/>
        </w:rPr>
        <w:t>_____________________________________________________________________________</w:t>
      </w:r>
    </w:p>
    <w:p>
      <w:pPr>
        <w:spacing w:after="40" w:line="276" w:lineRule="auto"/>
        <w:jc w:val="left"/>
      </w:pPr>
      <w:r>
        <w:rPr>
          <w:rFonts w:ascii="Aptos" w:hAnsi="Aptos"/>
          <w:color w:val="000000"/>
          <w:sz w:val="24"/>
        </w:rPr>
        <w:t>_____________________________________________________________________________</w:t>
      </w:r>
    </w:p>
    <w:p>
      <w:pPr>
        <w:spacing w:after="320" w:line="276" w:lineRule="auto"/>
        <w:jc w:val="left"/>
      </w:pPr>
      <w:r>
        <w:rPr>
          <w:rFonts w:ascii="Aptos" w:hAnsi="Aptos"/>
          <w:color w:val="000000"/>
          <w:sz w:val="24"/>
        </w:rPr>
        <w:t>_____________________________________________________________________________</w:t>
      </w:r>
    </w:p>
    <w:p>
      <w:pPr>
        <w:spacing w:after="160" w:line="276" w:lineRule="auto"/>
        <w:jc w:val="left"/>
      </w:pPr>
      <w:r>
        <w:rPr>
          <w:rFonts w:ascii="Aptos" w:hAnsi="Aptos"/>
          <w:b/>
          <w:color w:val="000000"/>
          <w:sz w:val="24"/>
        </w:rPr>
        <w:t>Question 8:</w:t>
      </w:r>
      <w:r>
        <w:rPr>
          <w:rFonts w:ascii="Aptos" w:hAnsi="Aptos"/>
          <w:color w:val="000000"/>
          <w:sz w:val="24"/>
        </w:rPr>
        <w:t xml:space="preserve"> Write a brief File Overview section describing what files are in your project and how they relate to each other.</w:t>
      </w:r>
    </w:p>
    <w:p>
      <w:pPr>
        <w:spacing w:after="80" w:line="276" w:lineRule="auto"/>
        <w:jc w:val="left"/>
      </w:pPr>
      <w:r>
        <w:rPr>
          <w:rFonts w:ascii="Aptos" w:hAnsi="Aptos"/>
          <w:b/>
          <w:color w:val="000000"/>
          <w:sz w:val="24"/>
        </w:rPr>
        <w:t>Your Answer:</w:t>
      </w:r>
    </w:p>
    <w:p>
      <w:pPr>
        <w:spacing w:after="40" w:line="276" w:lineRule="auto"/>
        <w:jc w:val="left"/>
      </w:pPr>
      <w:r>
        <w:rPr>
          <w:rFonts w:ascii="Aptos" w:hAnsi="Aptos"/>
          <w:color w:val="000000"/>
          <w:sz w:val="24"/>
        </w:rPr>
        <w:t>_____________________________________________________________________________</w:t>
      </w:r>
    </w:p>
    <w:p>
      <w:pPr>
        <w:spacing w:after="40" w:line="276" w:lineRule="auto"/>
        <w:jc w:val="left"/>
      </w:pPr>
      <w:r>
        <w:rPr>
          <w:rFonts w:ascii="Aptos" w:hAnsi="Aptos"/>
          <w:color w:val="000000"/>
          <w:sz w:val="24"/>
        </w:rPr>
        <w:t>_____________________________________________________________________________</w:t>
      </w:r>
    </w:p>
    <w:p>
      <w:pPr>
        <w:spacing w:after="40" w:line="276" w:lineRule="auto"/>
        <w:jc w:val="left"/>
      </w:pPr>
      <w:r>
        <w:rPr>
          <w:rFonts w:ascii="Aptos" w:hAnsi="Aptos"/>
          <w:color w:val="000000"/>
          <w:sz w:val="24"/>
        </w:rPr>
        <w:t>_____________________________________________________________________________</w:t>
      </w:r>
    </w:p>
    <w:p>
      <w:pPr>
        <w:spacing w:after="40" w:line="276" w:lineRule="auto"/>
        <w:jc w:val="left"/>
      </w:pPr>
      <w:r>
        <w:rPr>
          <w:rFonts w:ascii="Aptos" w:hAnsi="Aptos"/>
          <w:color w:val="000000"/>
          <w:sz w:val="24"/>
        </w:rPr>
        <w:t>_____________________________________________________________________________</w:t>
      </w:r>
    </w:p>
    <w:p>
      <w:pPr>
        <w:spacing w:after="40" w:line="276" w:lineRule="auto"/>
        <w:jc w:val="left"/>
      </w:pPr>
      <w:r>
        <w:rPr>
          <w:rFonts w:ascii="Aptos" w:hAnsi="Aptos"/>
          <w:color w:val="000000"/>
          <w:sz w:val="24"/>
        </w:rPr>
        <w:t>_____________________________________________________________________________</w:t>
      </w:r>
    </w:p>
    <w:p>
      <w:pPr>
        <w:spacing w:after="320" w:line="276" w:lineRule="auto"/>
        <w:jc w:val="left"/>
      </w:pPr>
      <w:r>
        <w:rPr>
          <w:rFonts w:ascii="Aptos" w:hAnsi="Aptos"/>
          <w:color w:val="000000"/>
          <w:sz w:val="24"/>
        </w:rPr>
        <w:t>_____________________________________________________________________________</w:t>
      </w:r>
    </w:p>
    <w:p>
      <w:pPr>
        <w:spacing w:after="160" w:line="276" w:lineRule="auto"/>
        <w:jc w:val="left"/>
      </w:pPr>
      <w:r>
        <w:rPr>
          <w:rFonts w:ascii="Aptos" w:hAnsi="Aptos"/>
          <w:b/>
          <w:color w:val="000000"/>
          <w:sz w:val="24"/>
        </w:rPr>
        <w:t>Question 9:</w:t>
      </w:r>
      <w:r>
        <w:rPr>
          <w:rFonts w:ascii="Aptos" w:hAnsi="Aptos"/>
          <w:color w:val="000000"/>
          <w:sz w:val="24"/>
        </w:rPr>
        <w:t xml:space="preserve"> Write a Data-Specific Information section explaining the survey data (variables, units, how data was collected).</w:t>
      </w:r>
    </w:p>
    <w:p>
      <w:pPr>
        <w:spacing w:after="80" w:line="276" w:lineRule="auto"/>
        <w:jc w:val="left"/>
      </w:pPr>
      <w:r>
        <w:rPr>
          <w:rFonts w:ascii="Aptos" w:hAnsi="Aptos"/>
          <w:b/>
          <w:color w:val="000000"/>
          <w:sz w:val="24"/>
        </w:rPr>
        <w:t>Your Answer:</w:t>
      </w:r>
    </w:p>
    <w:p>
      <w:pPr>
        <w:spacing w:after="40" w:line="276" w:lineRule="auto"/>
        <w:jc w:val="left"/>
      </w:pPr>
      <w:r>
        <w:rPr>
          <w:rFonts w:ascii="Aptos" w:hAnsi="Aptos"/>
          <w:color w:val="000000"/>
          <w:sz w:val="24"/>
        </w:rPr>
        <w:t>_____________________________________________________________________________</w:t>
      </w:r>
    </w:p>
    <w:p>
      <w:pPr>
        <w:spacing w:after="40" w:line="276" w:lineRule="auto"/>
        <w:jc w:val="left"/>
      </w:pPr>
      <w:r>
        <w:rPr>
          <w:rFonts w:ascii="Aptos" w:hAnsi="Aptos"/>
          <w:color w:val="000000"/>
          <w:sz w:val="24"/>
        </w:rPr>
        <w:t>_____________________________________________________________________________</w:t>
      </w:r>
    </w:p>
    <w:p>
      <w:pPr>
        <w:spacing w:after="40" w:line="276" w:lineRule="auto"/>
        <w:jc w:val="left"/>
      </w:pPr>
      <w:r>
        <w:rPr>
          <w:rFonts w:ascii="Aptos" w:hAnsi="Aptos"/>
          <w:color w:val="000000"/>
          <w:sz w:val="24"/>
        </w:rPr>
        <w:t>_____________________________________________________________________________</w:t>
      </w:r>
    </w:p>
    <w:p>
      <w:pPr>
        <w:spacing w:after="40" w:line="276" w:lineRule="auto"/>
        <w:jc w:val="left"/>
      </w:pPr>
      <w:r>
        <w:rPr>
          <w:rFonts w:ascii="Aptos" w:hAnsi="Aptos"/>
          <w:color w:val="000000"/>
          <w:sz w:val="24"/>
        </w:rPr>
        <w:t>_____________________________________________________________________________</w:t>
      </w:r>
    </w:p>
    <w:p>
      <w:pPr>
        <w:spacing w:after="40" w:line="276" w:lineRule="auto"/>
        <w:jc w:val="left"/>
      </w:pPr>
      <w:r>
        <w:rPr>
          <w:rFonts w:ascii="Aptos" w:hAnsi="Aptos"/>
          <w:color w:val="000000"/>
          <w:sz w:val="24"/>
        </w:rPr>
        <w:t>_____________________________________________________________________________</w:t>
      </w:r>
    </w:p>
    <w:p>
      <w:pPr>
        <w:spacing w:after="320" w:line="276" w:lineRule="auto"/>
        <w:jc w:val="left"/>
      </w:pPr>
      <w:r>
        <w:rPr>
          <w:rFonts w:ascii="Aptos" w:hAnsi="Aptos"/>
          <w:color w:val="000000"/>
          <w:sz w:val="24"/>
        </w:rPr>
        <w:t>_____________________________________________________________________________</w:t>
      </w:r>
    </w:p>
    <w:p>
      <w:pPr>
        <w:spacing w:after="160" w:line="276" w:lineRule="auto"/>
        <w:jc w:val="left"/>
      </w:pPr>
      <w:r>
        <w:rPr>
          <w:rFonts w:ascii="Aptos" w:hAnsi="Aptos"/>
          <w:b/>
          <w:color w:val="000000"/>
          <w:sz w:val="24"/>
        </w:rPr>
        <w:t>Question 10:</w:t>
      </w:r>
      <w:r>
        <w:rPr>
          <w:rFonts w:ascii="Aptos" w:hAnsi="Aptos"/>
          <w:color w:val="000000"/>
          <w:sz w:val="24"/>
        </w:rPr>
        <w:t xml:space="preserve"> Reflection - Which of these three practices (clear code, organized files, or documentation) do you think will be most valuable in your future work? Explain why.</w:t>
      </w:r>
    </w:p>
    <w:p>
      <w:pPr>
        <w:spacing w:after="80" w:line="276" w:lineRule="auto"/>
        <w:jc w:val="left"/>
      </w:pPr>
      <w:r>
        <w:rPr>
          <w:rFonts w:ascii="Aptos" w:hAnsi="Aptos"/>
          <w:b/>
          <w:color w:val="000000"/>
          <w:sz w:val="24"/>
        </w:rPr>
        <w:t>Your Answer:</w:t>
      </w:r>
    </w:p>
    <w:p>
      <w:pPr>
        <w:spacing w:after="40" w:line="276" w:lineRule="auto"/>
        <w:jc w:val="left"/>
      </w:pPr>
      <w:r>
        <w:rPr>
          <w:rFonts w:ascii="Aptos" w:hAnsi="Aptos"/>
          <w:color w:val="000000"/>
          <w:sz w:val="24"/>
        </w:rPr>
        <w:t>_____________________________________________________________________________</w:t>
      </w:r>
    </w:p>
    <w:p>
      <w:pPr>
        <w:spacing w:after="40" w:line="276" w:lineRule="auto"/>
        <w:jc w:val="left"/>
      </w:pPr>
      <w:r>
        <w:rPr>
          <w:rFonts w:ascii="Aptos" w:hAnsi="Aptos"/>
          <w:color w:val="000000"/>
          <w:sz w:val="24"/>
        </w:rPr>
        <w:t>_____________________________________________________________________________</w:t>
      </w:r>
    </w:p>
    <w:p>
      <w:pPr>
        <w:spacing w:after="40" w:line="276" w:lineRule="auto"/>
        <w:jc w:val="left"/>
      </w:pPr>
      <w:r>
        <w:rPr>
          <w:rFonts w:ascii="Aptos" w:hAnsi="Aptos"/>
          <w:color w:val="000000"/>
          <w:sz w:val="24"/>
        </w:rPr>
        <w:t>_____________________________________________________________________________</w:t>
      </w:r>
    </w:p>
    <w:p>
      <w:pPr>
        <w:spacing w:after="40" w:line="276" w:lineRule="auto"/>
        <w:jc w:val="left"/>
      </w:pPr>
      <w:r>
        <w:rPr>
          <w:rFonts w:ascii="Aptos" w:hAnsi="Aptos"/>
          <w:color w:val="000000"/>
          <w:sz w:val="24"/>
        </w:rPr>
        <w:t>_____________________________________________________________________________</w:t>
      </w:r>
    </w:p>
    <w:p>
      <w:pPr>
        <w:spacing w:after="40" w:line="276" w:lineRule="auto"/>
        <w:jc w:val="left"/>
      </w:pPr>
      <w:r>
        <w:rPr>
          <w:rFonts w:ascii="Aptos" w:hAnsi="Aptos"/>
          <w:color w:val="000000"/>
          <w:sz w:val="24"/>
        </w:rPr>
        <w:t>_____________________________________________________________________________</w:t>
      </w:r>
    </w:p>
    <w:p>
      <w:pPr>
        <w:pStyle w:val="Heading2"/>
        <w:keepNext/>
        <w:spacing w:line="240" w:lineRule="auto" w:before="360" w:after="240"/>
        <w:jc w:val="left"/>
      </w:pPr>
      <w:r>
        <w:rPr>
          <w:rFonts w:ascii="Aptos Display" w:hAnsi="Aptos Display"/>
        </w:rPr>
        <w:t>References</w:t>
      </w:r>
    </w:p>
    <w:p>
      <w:pPr>
        <w:spacing w:after="120" w:line="312" w:lineRule="auto"/>
        <w:ind w:left="567" w:hanging="567"/>
        <w:jc w:val="left"/>
      </w:pPr>
      <w:r>
        <w:rPr>
          <w:rFonts w:ascii="Aptos" w:hAnsi="Aptos"/>
          <w:color w:val="333333"/>
          <w:sz w:val="24"/>
        </w:rPr>
        <w:t xml:space="preserve">[1] </w:t>
      </w:r>
      <w:hyperlink r:id="rId11">
        <w:r>
          <w:rPr>
            <w:color w:val="333333"/>
            <w:u w:val="single"/>
            <w:sz w:val="24"/>
            <w:szCs w:val="24"/>
            <w:rFonts w:ascii="Aptos" w:hAnsi="Aptos"/>
          </w:rPr>
          <w:t xml:space="preserve">Coding and Comment Style : Broad Institute of MIT and Harvard</w:t>
        </w:r>
      </w:hyperlink>
    </w:p>
    <w:p>
      <w:pPr>
        <w:spacing w:after="120" w:line="312" w:lineRule="auto"/>
        <w:ind w:left="567" w:hanging="567"/>
        <w:jc w:val="left"/>
      </w:pPr>
      <w:r>
        <w:rPr>
          <w:rFonts w:ascii="Aptos" w:hAnsi="Aptos"/>
          <w:color w:val="333333"/>
          <w:sz w:val="24"/>
        </w:rPr>
        <w:t xml:space="preserve">[2] </w:t>
      </w:r>
      <w:hyperlink r:id="rId12">
        <w:r>
          <w:rPr>
            <w:color w:val="333333"/>
            <w:u w:val="single"/>
            <w:sz w:val="24"/>
            <w:szCs w:val="24"/>
            <w:rFonts w:ascii="Aptos" w:hAnsi="Aptos"/>
          </w:rPr>
          <w:t xml:space="preserve">Organizing Your Data Science Project Files: Complete Guide</w:t>
        </w:r>
      </w:hyperlink>
    </w:p>
    <w:p>
      <w:pPr>
        <w:spacing w:after="120" w:line="312" w:lineRule="auto"/>
        <w:ind w:left="567" w:hanging="567"/>
        <w:jc w:val="left"/>
      </w:pPr>
      <w:r>
        <w:rPr>
          <w:rFonts w:ascii="Aptos" w:hAnsi="Aptos"/>
          <w:color w:val="333333"/>
          <w:sz w:val="24"/>
        </w:rPr>
        <w:t xml:space="preserve">[3] </w:t>
      </w:r>
      <w:hyperlink r:id="rId13">
        <w:r>
          <w:rPr>
            <w:color w:val="333333"/>
            <w:u w:val="single"/>
            <w:sz w:val="24"/>
            <w:szCs w:val="24"/>
            <w:rFonts w:ascii="Aptos" w:hAnsi="Aptos"/>
          </w:rPr>
          <w:t xml:space="preserve">Writing READMEs for Research Data – Cornell Data Services</w:t>
        </w:r>
      </w:hyperlink>
    </w:p>
    <w:sectPr w:rsidR="00FC693F" w:rsidRPr="0006063C" w:rsidSect="00034616">
      <w:headerReference w:type="default" r:id="rId9"/>
      <w:footerReference w:type="default" r:id="rId10"/>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
      <w:rPr>
        <w:sz w:val="18"/>
      </w:rPr>
      <w:t xml:space="preserve">Page </w:t>
    </w:r>
    <w:r>
      <w:rPr>
        <w:sz w:val="18"/>
      </w:rPr>
      <w:fldChar w:fldCharType="begin"/>
      <w:instrText xml:space="preserve">PAGE</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
      <w:rPr>
        <w:sz w:val="18"/>
      </w:rPr>
      <w:t>Lab 12: Making Your Work Understandable - Student Worksheet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compatibilityMode" w:uri="http://schemas.microsoft.com/office/word" w:val="15"/>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Aptos" w:hAnsi="Aptos" w:eastAsia="Aptos" w:cs="Aptos"/>
      <w:b w:val="0"/>
      <w:color w:val="000000"/>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line="240" w:lineRule="auto"/>
      <w:outlineLvl w:val="0"/>
    </w:pPr>
    <w:rPr>
      <w:rFonts w:asciiTheme="majorHAnsi" w:eastAsiaTheme="majorEastAsia" w:hAnsiTheme="majorHAnsi" w:cstheme="majorBidi" w:ascii="Aptos Display" w:hAnsi="Aptos Display" w:eastAsia="Aptos Display" w:cs="Aptos Display"/>
      <w:b w:val="0"/>
      <w:bCs/>
      <w:color w:val="2F5496"/>
      <w:sz w:val="40"/>
      <w:szCs w:val="28"/>
    </w:rPr>
  </w:style>
  <w:style w:type="paragraph" w:styleId="Heading2">
    <w:name w:val="heading 2"/>
    <w:basedOn w:val="Normal"/>
    <w:next w:val="Normal"/>
    <w:link w:val="Heading2Char"/>
    <w:uiPriority w:val="9"/>
    <w:unhideWhenUsed/>
    <w:qFormat/>
    <w:rsid w:val="00FC693F"/>
    <w:pPr>
      <w:keepNext/>
      <w:keepLines/>
      <w:spacing w:before="200" w:after="0" w:line="240" w:lineRule="auto"/>
      <w:outlineLvl w:val="1"/>
    </w:pPr>
    <w:rPr>
      <w:rFonts w:asciiTheme="majorHAnsi" w:eastAsiaTheme="majorEastAsia" w:hAnsiTheme="majorHAnsi" w:cstheme="majorBidi" w:ascii="Aptos Display" w:hAnsi="Aptos Display" w:eastAsia="Aptos Display" w:cs="Aptos Display"/>
      <w:b w:val="0"/>
      <w:bCs/>
      <w:color w:val="2F5496"/>
      <w:sz w:val="32"/>
      <w:szCs w:val="26"/>
    </w:rPr>
  </w:style>
  <w:style w:type="paragraph" w:styleId="Heading3">
    <w:name w:val="heading 3"/>
    <w:basedOn w:val="Normal"/>
    <w:next w:val="Normal"/>
    <w:link w:val="Heading3Char"/>
    <w:uiPriority w:val="9"/>
    <w:unhideWhenUsed/>
    <w:qFormat/>
    <w:rsid w:val="00FC693F"/>
    <w:pPr>
      <w:keepNext/>
      <w:keepLines/>
      <w:spacing w:before="200" w:after="0" w:line="240" w:lineRule="auto"/>
      <w:outlineLvl w:val="2"/>
    </w:pPr>
    <w:rPr>
      <w:rFonts w:asciiTheme="majorHAnsi" w:eastAsiaTheme="majorEastAsia" w:hAnsiTheme="majorHAnsi" w:cstheme="majorBidi" w:ascii="Aptos Display" w:hAnsi="Aptos Display" w:eastAsia="Aptos Display" w:cs="Aptos Display"/>
      <w:b w:val="0"/>
      <w:bCs/>
      <w:color w:val="2F5496"/>
      <w:sz w:val="28"/>
    </w:rPr>
  </w:style>
  <w:style w:type="paragraph" w:styleId="Heading4">
    <w:name w:val="heading 4"/>
    <w:basedOn w:val="Normal"/>
    <w:next w:val="Normal"/>
    <w:link w:val="Heading4Char"/>
    <w:uiPriority w:val="9"/>
    <w:semiHidden/>
    <w:unhideWhenUsed/>
    <w:qFormat/>
    <w:rsid w:val="00FC693F"/>
    <w:pPr>
      <w:keepNext/>
      <w:keepLines/>
      <w:spacing w:before="200" w:after="0" w:line="240" w:lineRule="auto"/>
      <w:outlineLvl w:val="3"/>
    </w:pPr>
    <w:rPr>
      <w:rFonts w:asciiTheme="majorHAnsi" w:eastAsiaTheme="majorEastAsia" w:hAnsiTheme="majorHAnsi" w:cstheme="majorBidi" w:ascii="Aptos Display" w:hAnsi="Aptos Display" w:eastAsia="Aptos Display" w:cs="Aptos Display"/>
      <w:b w:val="0"/>
      <w:bCs/>
      <w:i/>
      <w:iCs/>
      <w:color w:val="2F5496"/>
      <w:sz w:val="24"/>
    </w:rPr>
  </w:style>
  <w:style w:type="paragraph" w:styleId="Heading5">
    <w:name w:val="heading 5"/>
    <w:basedOn w:val="Normal"/>
    <w:next w:val="Normal"/>
    <w:link w:val="Heading5Char"/>
    <w:uiPriority w:val="9"/>
    <w:semiHidden/>
    <w:unhideWhenUsed/>
    <w:qFormat/>
    <w:rsid w:val="00FC693F"/>
    <w:pPr>
      <w:keepNext/>
      <w:keepLines/>
      <w:spacing w:before="200" w:after="0" w:line="240" w:lineRule="auto"/>
      <w:outlineLvl w:val="4"/>
    </w:pPr>
    <w:rPr>
      <w:rFonts w:asciiTheme="majorHAnsi" w:eastAsiaTheme="majorEastAsia" w:hAnsiTheme="majorHAnsi" w:cstheme="majorBidi" w:ascii="Aptos Display" w:hAnsi="Aptos Display" w:eastAsia="Aptos Display" w:cs="Aptos Display"/>
      <w:b w:val="0"/>
      <w:color w:val="2F5496"/>
      <w:sz w:val="20"/>
    </w:rPr>
  </w:style>
  <w:style w:type="paragraph" w:styleId="Heading6">
    <w:name w:val="heading 6"/>
    <w:basedOn w:val="Normal"/>
    <w:next w:val="Normal"/>
    <w:link w:val="Heading6Char"/>
    <w:uiPriority w:val="9"/>
    <w:semiHidden/>
    <w:unhideWhenUsed/>
    <w:qFormat/>
    <w:rsid w:val="00FC693F"/>
    <w:pPr>
      <w:keepNext/>
      <w:keepLines/>
      <w:spacing w:before="200" w:after="0" w:line="240" w:lineRule="auto"/>
      <w:outlineLvl w:val="5"/>
    </w:pPr>
    <w:rPr>
      <w:rFonts w:asciiTheme="majorHAnsi" w:eastAsiaTheme="majorEastAsia" w:hAnsiTheme="majorHAnsi" w:cstheme="majorBidi" w:ascii="Aptos Display" w:hAnsi="Aptos Display" w:eastAsia="Aptos Display" w:cs="Aptos Display"/>
      <w:b w:val="0"/>
      <w:i/>
      <w:iCs/>
      <w:color w:val="2F5496"/>
      <w:sz w:val="20"/>
    </w:rPr>
  </w:style>
  <w:style w:type="paragraph" w:styleId="Heading7">
    <w:name w:val="heading 7"/>
    <w:basedOn w:val="Normal"/>
    <w:next w:val="Normal"/>
    <w:link w:val="Heading7Char"/>
    <w:uiPriority w:val="9"/>
    <w:semiHidden/>
    <w:unhideWhenUsed/>
    <w:qFormat/>
    <w:rsid w:val="00FC693F"/>
    <w:pPr>
      <w:keepNext/>
      <w:keepLines/>
      <w:spacing w:before="200" w:after="0" w:line="240"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line="240" w:lineRule="auto"/>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pPr>
      <w:spacing w:line="240" w:lineRule="auto"/>
    </w:pPr>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cs="Aptos Display"/>
      <w:b/>
      <w:color w:val="000000"/>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line="240" w:lineRule="auto"/>
    </w:pPr>
    <w:rPr>
      <w:rFonts w:asciiTheme="majorHAnsi" w:eastAsiaTheme="majorEastAsia" w:hAnsiTheme="majorHAnsi" w:cstheme="majorBidi" w:ascii="Aptos" w:hAnsi="Aptos" w:eastAsia="Aptos" w:cs="Aptos"/>
      <w:b w:val="0"/>
      <w:i/>
      <w:iCs/>
      <w:color w:val="000000"/>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spacing w:line="240" w:lineRule="auto"/>
      <w:ind w:left="720"/>
      <w:contextualSpacing/>
    </w:pPr>
  </w:style>
  <w:style w:type="paragraph" w:styleId="BodyText">
    <w:name w:val="Body Text"/>
    <w:basedOn w:val="Normal"/>
    <w:link w:val="BodyTextChar"/>
    <w:uiPriority w:val="99"/>
    <w:unhideWhenUsed/>
    <w:rsid w:val="00AA1D8D"/>
    <w:pPr>
      <w:spacing w:after="120" w:line="240" w:lineRule="auto"/>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24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line="240" w:lineRule="auto"/>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spacing w:line="240" w:lineRule="auto"/>
      <w:ind w:left="360" w:hanging="360"/>
      <w:contextualSpacing/>
    </w:pPr>
  </w:style>
  <w:style w:type="paragraph" w:styleId="List2">
    <w:name w:val="List 2"/>
    <w:basedOn w:val="Normal"/>
    <w:uiPriority w:val="99"/>
    <w:unhideWhenUsed/>
    <w:rsid w:val="00326F90"/>
    <w:pPr>
      <w:spacing w:line="240" w:lineRule="auto"/>
      <w:ind w:left="720" w:hanging="360"/>
      <w:contextualSpacing/>
    </w:pPr>
  </w:style>
  <w:style w:type="paragraph" w:styleId="List3">
    <w:name w:val="List 3"/>
    <w:basedOn w:val="Normal"/>
    <w:uiPriority w:val="99"/>
    <w:unhideWhenUsed/>
    <w:rsid w:val="00326F90"/>
    <w:pPr>
      <w:spacing w:line="240" w:lineRule="auto"/>
      <w:ind w:left="1080" w:hanging="360"/>
      <w:contextualSpacing/>
    </w:pPr>
  </w:style>
  <w:style w:type="paragraph" w:styleId="ListBullet">
    <w:name w:val="List Bullet"/>
    <w:basedOn w:val="Normal"/>
    <w:uiPriority w:val="99"/>
    <w:unhideWhenUsed/>
    <w:rsid w:val="00326F90"/>
    <w:pPr>
      <w:numPr>
        <w:numId w:val="1"/>
      </w:numPr>
      <w:spacing w:line="240" w:lineRule="auto"/>
      <w:contextualSpacing/>
    </w:pPr>
  </w:style>
  <w:style w:type="paragraph" w:styleId="ListBullet2">
    <w:name w:val="List Bullet 2"/>
    <w:basedOn w:val="Normal"/>
    <w:uiPriority w:val="99"/>
    <w:unhideWhenUsed/>
    <w:rsid w:val="00326F90"/>
    <w:pPr>
      <w:numPr>
        <w:numId w:val="2"/>
      </w:numPr>
      <w:spacing w:line="240" w:lineRule="auto"/>
      <w:contextualSpacing/>
    </w:pPr>
  </w:style>
  <w:style w:type="paragraph" w:styleId="ListBullet3">
    <w:name w:val="List Bullet 3"/>
    <w:basedOn w:val="Normal"/>
    <w:uiPriority w:val="99"/>
    <w:unhideWhenUsed/>
    <w:rsid w:val="00326F90"/>
    <w:pPr>
      <w:numPr>
        <w:numId w:val="3"/>
      </w:numPr>
      <w:spacing w:line="240" w:lineRule="auto"/>
      <w:contextualSpacing/>
    </w:pPr>
  </w:style>
  <w:style w:type="paragraph" w:styleId="ListNumber">
    <w:name w:val="List Number"/>
    <w:basedOn w:val="Normal"/>
    <w:uiPriority w:val="99"/>
    <w:unhideWhenUsed/>
    <w:rsid w:val="00326F90"/>
    <w:pPr>
      <w:numPr>
        <w:numId w:val="5"/>
      </w:numPr>
      <w:spacing w:line="240" w:lineRule="auto"/>
      <w:contextualSpacing/>
    </w:pPr>
  </w:style>
  <w:style w:type="paragraph" w:styleId="ListNumber2">
    <w:name w:val="List Number 2"/>
    <w:basedOn w:val="Normal"/>
    <w:uiPriority w:val="99"/>
    <w:unhideWhenUsed/>
    <w:rsid w:val="0029639D"/>
    <w:pPr>
      <w:numPr>
        <w:numId w:val="6"/>
      </w:numPr>
      <w:spacing w:line="240" w:lineRule="auto"/>
      <w:contextualSpacing/>
    </w:pPr>
  </w:style>
  <w:style w:type="paragraph" w:styleId="ListNumber3">
    <w:name w:val="List Number 3"/>
    <w:basedOn w:val="Normal"/>
    <w:uiPriority w:val="99"/>
    <w:unhideWhenUsed/>
    <w:rsid w:val="0029639D"/>
    <w:pPr>
      <w:numPr>
        <w:numId w:val="7"/>
      </w:numPr>
      <w:spacing w:line="240" w:lineRule="auto"/>
      <w:contextualSpacing/>
    </w:pPr>
  </w:style>
  <w:style w:type="paragraph" w:styleId="ListContinue">
    <w:name w:val="List Continue"/>
    <w:basedOn w:val="Normal"/>
    <w:uiPriority w:val="99"/>
    <w:unhideWhenUsed/>
    <w:rsid w:val="0029639D"/>
    <w:pPr>
      <w:spacing w:after="120" w:line="240" w:lineRule="auto"/>
      <w:ind w:left="360"/>
      <w:contextualSpacing/>
    </w:pPr>
  </w:style>
  <w:style w:type="paragraph" w:styleId="ListContinue2">
    <w:name w:val="List Continue 2"/>
    <w:basedOn w:val="Normal"/>
    <w:uiPriority w:val="99"/>
    <w:unhideWhenUsed/>
    <w:rsid w:val="0029639D"/>
    <w:pPr>
      <w:spacing w:after="120" w:line="240" w:lineRule="auto"/>
      <w:ind w:left="720"/>
      <w:contextualSpacing/>
    </w:pPr>
  </w:style>
  <w:style w:type="paragraph" w:styleId="ListContinue3">
    <w:name w:val="List Continue 3"/>
    <w:basedOn w:val="Normal"/>
    <w:uiPriority w:val="99"/>
    <w:unhideWhenUsed/>
    <w:rsid w:val="0029639D"/>
    <w:pPr>
      <w:spacing w:after="120" w:line="240" w:lineRule="auto"/>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spacing w:line="240" w:lineRule="auto"/>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pPr>
      <w:spacing w:line="240" w:lineRule="auto"/>
    </w:pPr>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line="240" w:lineRule="auto"/>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spacing w:line="240" w:lineRule="auto"/>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mitcommlab.mit.edu/broad/commkit/coding-and-comment-style/" TargetMode="External"/><Relationship Id="rId12" Type="http://schemas.openxmlformats.org/officeDocument/2006/relationships/hyperlink" Target="https://techietory.com/data-science/organizing-your-data-science-project-files/" TargetMode="External"/><Relationship Id="rId13" Type="http://schemas.openxmlformats.org/officeDocument/2006/relationships/hyperlink" Target="https://data.research.cornell.edu/data-management/sharing/read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category/>
</cp:coreProperties>
</file>